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900266" name="019f2232-bda8-7bb9-a22f-ffc297214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048240" name="019f2232-bda8-7bb9-a22f-ffc297214d2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450054" name="019f2233-d149-7bd6-ab22-5dfa5a52f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731944" name="019f2233-d149-7bd6-ab22-5dfa5a52fb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824819" name="019f2234-968d-7699-bbf1-df6e3cc59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590290" name="019f2234-968d-7699-bbf1-df6e3cc59b6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547329" name="019f223e-876d-75ae-a676-7e9a5cdc15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847922" name="019f223e-876d-75ae-a676-7e9a5cdc15f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102168" name="019f2240-5db4-7cf8-9ef2-bc28aa7708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579294" name="019f2240-5db4-7cf8-9ef2-bc28aa77082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2069636" name="019f2242-04c3-7526-b90c-b86f790a1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723838" name="019f2242-04c3-7526-b90c-b86f790a1e7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0798072" name="019f224f-467c-7fcb-8b5f-129689582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963374" name="019f224f-467c-7fcb-8b5f-129689582a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9436316" name="019f224f-c4a2-7a9b-a517-ff65d4a16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950070" name="019f224f-c4a2-7a9b-a517-ff65d4a164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4499116" name="019f2256-3c88-772c-b75b-52dadf613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027585" name="019f2256-3c88-772c-b75b-52dadf613b2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156364" name="019f2256-dfed-7372-9325-c2a016bdf3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530154" name="019f2256-dfed-7372-9325-c2a016bdf3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749089" name="019f2235-61b3-76e5-9264-3e66a1fab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707083" name="019f2235-61b3-76e5-9264-3e66a1fab16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262646" name="019f2237-9663-7217-9717-7486d9ee3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158132" name="019f2237-9663-7217-9717-7486d9ee3ee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003799" name="019f2246-56ba-7205-aff4-125ecc5ae7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5958" name="019f2246-56ba-7205-aff4-125ecc5ae75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74435" name="019f2238-4b3a-7874-9b27-6f60691c5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034365" name="019f2238-4b3a-7874-9b27-6f60691c5d7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4480693" name="019f2239-8f04-7721-9172-e57e67f64c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094823" name="019f2239-8f04-7721-9172-e57e67f64ce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246895" name="019f223f-8acb-7ab1-8a69-55f5475ca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393944" name="019f223f-8acb-7ab1-8a69-55f5475ca8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578246" name="019f2240-de7f-7a7b-94bf-e68e59f30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2828" name="019f2240-de7f-7a7b-94bf-e68e59f301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264084" name="019f2245-e44e-7ec9-ba2b-0f0dfdcdf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54251" name="019f2245-e44e-7ec9-ba2b-0f0dfdcdf7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568212" name="019f2242-998f-7ac0-b5c1-2c3c93cf8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98673" name="019f2242-998f-7ac0-b5c1-2c3c93cf851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1585" name="019f2244-c398-7eb0-81d1-5444ee25a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699567" name="019f2244-c398-7eb0-81d1-5444ee25a3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8514783" name="019f2246-e6bd-70cd-87be-c3e78495a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75201" name="019f2246-e6bd-70cd-87be-c3e78495afe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7991670" name="019f224d-3ca3-7108-aa18-8f6e99095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11277" name="019f224d-3ca3-7108-aa18-8f6e9909517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Rolladen Niesche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100410" name="019f2248-cfe0-7463-a47f-e9783eb534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444713" name="019f2248-cfe0-7463-a47f-e9783eb534a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839887" name="019f2252-88b0-7593-b5ee-5a5b74bcf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182888" name="019f2252-88b0-7593-b5ee-5a5b74bcfea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07715" name="019f2250-939e-74a7-bae9-02449e276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471433" name="019f2250-939e-74a7-bae9-02449e276e5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027627" name="019f2251-21ea-7489-9cf9-00627422d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34585" name="019f2251-21ea-7489-9cf9-00627422d8d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Fingeracker 11, 8863 Buttikon</w:t>
          </w:r>
        </w:p>
        <w:p>
          <w:pPr>
            <w:spacing w:before="0" w:after="0"/>
          </w:pPr>
          <w:r>
            <w:t>1039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